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51BFC" w14:textId="77777777" w:rsidR="00596E9A" w:rsidRDefault="00596E9A" w:rsidP="00596E9A">
      <w:pPr>
        <w:rPr>
          <w:rFonts w:ascii="Helvetica Neue" w:eastAsia="Helvetica Neue" w:hAnsi="Helvetica Neue" w:cs="Helvetica Neue"/>
        </w:rPr>
      </w:pPr>
    </w:p>
    <w:p w14:paraId="2AEF94D9" w14:textId="77777777" w:rsidR="00596E9A" w:rsidRDefault="00596E9A" w:rsidP="00596E9A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1A072EF4" wp14:editId="20A104FC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42E1DE0" w14:textId="77777777" w:rsidR="00596E9A" w:rsidRDefault="00596E9A" w:rsidP="00596E9A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14:paraId="383CFA6F" w14:textId="77777777" w:rsidR="00596E9A" w:rsidRDefault="00596E9A" w:rsidP="00596E9A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>Teacher and school leaders training to promote Digital liteRacy and combat the spread of disinfOrmation among vulNerable groups of adolEscents</w:t>
      </w:r>
    </w:p>
    <w:p w14:paraId="166048EC" w14:textId="77777777" w:rsidR="00596E9A" w:rsidRDefault="00596E9A" w:rsidP="00596E9A">
      <w:pPr>
        <w:rPr>
          <w:rFonts w:ascii="Helvetica Neue" w:eastAsia="Helvetica Neue" w:hAnsi="Helvetica Neue" w:cs="Helvetica Neue"/>
        </w:rPr>
      </w:pPr>
    </w:p>
    <w:p w14:paraId="06DA3BFC" w14:textId="77777777" w:rsidR="00596E9A" w:rsidRDefault="00596E9A" w:rsidP="00596E9A">
      <w:pPr>
        <w:jc w:val="center"/>
        <w:rPr>
          <w:rFonts w:ascii="Helvetica Neue" w:eastAsia="Helvetica Neue" w:hAnsi="Helvetica Neue" w:cs="Helvetica Neue"/>
        </w:rPr>
      </w:pPr>
    </w:p>
    <w:p w14:paraId="7D3BF980" w14:textId="77777777" w:rsidR="00596E9A" w:rsidRPr="00A12EF5" w:rsidRDefault="00CA38D6" w:rsidP="00596E9A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8752" behindDoc="1" locked="0" layoutInCell="1" allowOverlap="1" wp14:anchorId="5C48EFD1" wp14:editId="75250E92">
            <wp:simplePos x="0" y="0"/>
            <wp:positionH relativeFrom="column">
              <wp:posOffset>1089660</wp:posOffset>
            </wp:positionH>
            <wp:positionV relativeFrom="paragraph">
              <wp:posOffset>3028950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0DFA43B" w14:textId="77777777" w:rsidR="00CA38D6" w:rsidRDefault="00CA38D6">
      <w:pPr>
        <w:pStyle w:val="Heading1"/>
      </w:pPr>
    </w:p>
    <w:p w14:paraId="5AFC92FD" w14:textId="785DFD8F" w:rsidR="00971FB7" w:rsidRDefault="00971FB7" w:rsidP="00971FB7">
      <w:r>
        <w:br w:type="page"/>
      </w:r>
      <w:r>
        <w:lastRenderedPageBreak/>
        <w:t xml:space="preserve">Goal: </w:t>
      </w:r>
      <w:r w:rsidR="004E0108">
        <w:t>Reflect</w:t>
      </w:r>
      <w:r>
        <w:t xml:space="preserve"> on their daily digital habits, evaluate trustworthiness, and build information literacy skills.</w:t>
      </w:r>
    </w:p>
    <w:p w14:paraId="269FDB3D" w14:textId="77777777" w:rsidR="00971FB7" w:rsidRDefault="00971FB7" w:rsidP="00971FB7">
      <w:r>
        <w:t>Instructions: Follow the steps below and fill in the template.</w:t>
      </w:r>
    </w:p>
    <w:p w14:paraId="5DAA7924" w14:textId="77777777" w:rsidR="00971FB7" w:rsidRDefault="00971FB7" w:rsidP="00971FB7">
      <w:pPr>
        <w:pStyle w:val="Heading1"/>
      </w:pPr>
      <w:r>
        <w:t>Step 1: The Brain Dump</w:t>
      </w:r>
    </w:p>
    <w:p w14:paraId="6FF64CF1" w14:textId="77777777" w:rsidR="00971FB7" w:rsidRDefault="00971FB7" w:rsidP="00971FB7">
      <w:r>
        <w:t>List every app, website, or chat you opened in the last 24 hours.</w:t>
      </w:r>
    </w:p>
    <w:p w14:paraId="56F2A4D9" w14:textId="77777777" w:rsidR="00971FB7" w:rsidRDefault="00971FB7" w:rsidP="00971FB7">
      <w:r>
        <w:t>(Examples: WhatsApp, TikTok, Google Classroom, Fortnite lobby chat)</w:t>
      </w:r>
    </w:p>
    <w:p w14:paraId="35AAF6DE" w14:textId="77777777" w:rsidR="00971FB7" w:rsidRDefault="00971FB7" w:rsidP="00971FB7">
      <w:pPr>
        <w:pStyle w:val="Heading1"/>
      </w:pPr>
      <w:r>
        <w:t>Step 2: Categorize</w:t>
      </w:r>
    </w:p>
    <w:p w14:paraId="7ACD7AE9" w14:textId="77777777" w:rsidR="00971FB7" w:rsidRDefault="00971FB7" w:rsidP="00971FB7">
      <w:r>
        <w:t>Label each source:</w:t>
      </w:r>
    </w:p>
    <w:p w14:paraId="37F13BCC" w14:textId="77777777" w:rsidR="00971FB7" w:rsidRDefault="00971FB7" w:rsidP="00971FB7">
      <w:pPr>
        <w:pStyle w:val="ListBullet"/>
      </w:pPr>
      <w:r>
        <w:t>Social (friends, chats)</w:t>
      </w:r>
    </w:p>
    <w:p w14:paraId="3C8FE464" w14:textId="77777777" w:rsidR="00971FB7" w:rsidRDefault="00971FB7" w:rsidP="00971FB7">
      <w:pPr>
        <w:pStyle w:val="ListBullet"/>
      </w:pPr>
      <w:r>
        <w:t>Entertainment (fun, gaming, videos)</w:t>
      </w:r>
    </w:p>
    <w:p w14:paraId="77399DA7" w14:textId="77777777" w:rsidR="00971FB7" w:rsidRDefault="00971FB7" w:rsidP="00971FB7">
      <w:pPr>
        <w:pStyle w:val="ListBullet"/>
      </w:pPr>
      <w:r>
        <w:t>Information (news, school, learning)</w:t>
      </w:r>
    </w:p>
    <w:p w14:paraId="7861FAE3" w14:textId="77777777" w:rsidR="00971FB7" w:rsidRDefault="00971FB7" w:rsidP="00971FB7">
      <w:pPr>
        <w:pStyle w:val="Heading1"/>
      </w:pPr>
      <w:r>
        <w:t>Step 3: Map &amp; Rate Trust</w:t>
      </w:r>
    </w:p>
    <w:p w14:paraId="61E2D3F8" w14:textId="77777777" w:rsidR="00971FB7" w:rsidRDefault="00971FB7" w:rsidP="00971FB7">
      <w:r>
        <w:t>Place them on a timeline (Morning → Night). Add a Trust Score (1–5) next to each. (1 = Low trust, 5 = High trust). Ask yourself: Do I trust the info I see there? Why or why not?</w:t>
      </w:r>
    </w:p>
    <w:p w14:paraId="55EAB486" w14:textId="77777777" w:rsidR="00971FB7" w:rsidRDefault="00971FB7" w:rsidP="00971FB7">
      <w:pPr>
        <w:pStyle w:val="Heading2"/>
      </w:pPr>
      <w:r>
        <w:t>Morning (7:00–9:00 AM)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0"/>
        <w:gridCol w:w="2939"/>
        <w:gridCol w:w="2907"/>
      </w:tblGrid>
      <w:tr w:rsidR="00971FB7" w14:paraId="3D7BB40D" w14:textId="77777777" w:rsidTr="00890A6D">
        <w:tc>
          <w:tcPr>
            <w:tcW w:w="3120" w:type="dxa"/>
          </w:tcPr>
          <w:p w14:paraId="281C53F2" w14:textId="77777777" w:rsidR="00971FB7" w:rsidRDefault="00971FB7" w:rsidP="00890A6D">
            <w:pPr>
              <w:jc w:val="center"/>
            </w:pPr>
            <w:r>
              <w:rPr>
                <w:b/>
              </w:rPr>
              <w:t>Source/Platform</w:t>
            </w:r>
          </w:p>
        </w:tc>
        <w:tc>
          <w:tcPr>
            <w:tcW w:w="3120" w:type="dxa"/>
          </w:tcPr>
          <w:p w14:paraId="61CD2788" w14:textId="77777777" w:rsidR="00971FB7" w:rsidRDefault="00971FB7" w:rsidP="00890A6D">
            <w:pPr>
              <w:jc w:val="center"/>
            </w:pPr>
            <w:r>
              <w:rPr>
                <w:b/>
              </w:rPr>
              <w:t>Time Accessed</w:t>
            </w:r>
          </w:p>
        </w:tc>
        <w:tc>
          <w:tcPr>
            <w:tcW w:w="3120" w:type="dxa"/>
          </w:tcPr>
          <w:p w14:paraId="1672643A" w14:textId="77777777" w:rsidR="00971FB7" w:rsidRDefault="00971FB7" w:rsidP="00890A6D">
            <w:pPr>
              <w:jc w:val="center"/>
            </w:pPr>
            <w:r>
              <w:rPr>
                <w:b/>
              </w:rPr>
              <w:t>Trust Score (1–5)</w:t>
            </w:r>
          </w:p>
        </w:tc>
      </w:tr>
      <w:tr w:rsidR="00971FB7" w14:paraId="0363D2DC" w14:textId="77777777" w:rsidTr="00890A6D">
        <w:tc>
          <w:tcPr>
            <w:tcW w:w="3120" w:type="dxa"/>
          </w:tcPr>
          <w:p w14:paraId="4DB72C4A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072AFD5C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17466A2C" w14:textId="77777777" w:rsidR="00971FB7" w:rsidRDefault="00971FB7" w:rsidP="00890A6D">
            <w:pPr>
              <w:jc w:val="center"/>
            </w:pPr>
          </w:p>
        </w:tc>
      </w:tr>
      <w:tr w:rsidR="00971FB7" w14:paraId="63761899" w14:textId="77777777" w:rsidTr="00890A6D">
        <w:tc>
          <w:tcPr>
            <w:tcW w:w="3120" w:type="dxa"/>
          </w:tcPr>
          <w:p w14:paraId="279CF03B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4AB8C4A6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2D5CFD81" w14:textId="77777777" w:rsidR="00971FB7" w:rsidRDefault="00971FB7" w:rsidP="00890A6D">
            <w:pPr>
              <w:jc w:val="center"/>
            </w:pPr>
          </w:p>
        </w:tc>
      </w:tr>
      <w:tr w:rsidR="00971FB7" w14:paraId="57512D14" w14:textId="77777777" w:rsidTr="00890A6D">
        <w:tc>
          <w:tcPr>
            <w:tcW w:w="3120" w:type="dxa"/>
          </w:tcPr>
          <w:p w14:paraId="449AA483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7BA603E3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2AF0148D" w14:textId="77777777" w:rsidR="00971FB7" w:rsidRDefault="00971FB7" w:rsidP="00890A6D">
            <w:pPr>
              <w:jc w:val="center"/>
            </w:pPr>
          </w:p>
        </w:tc>
      </w:tr>
    </w:tbl>
    <w:p w14:paraId="603B3985" w14:textId="77777777" w:rsidR="00971FB7" w:rsidRDefault="00971FB7" w:rsidP="00971FB7">
      <w:pPr>
        <w:pStyle w:val="Heading2"/>
      </w:pPr>
      <w:r>
        <w:t>Midday (9:00 AM–1:00 PM)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0"/>
        <w:gridCol w:w="2939"/>
        <w:gridCol w:w="2907"/>
      </w:tblGrid>
      <w:tr w:rsidR="00971FB7" w14:paraId="6AE45D45" w14:textId="77777777" w:rsidTr="00890A6D">
        <w:tc>
          <w:tcPr>
            <w:tcW w:w="3120" w:type="dxa"/>
          </w:tcPr>
          <w:p w14:paraId="5B1A9AAD" w14:textId="77777777" w:rsidR="00971FB7" w:rsidRDefault="00971FB7" w:rsidP="00890A6D">
            <w:pPr>
              <w:jc w:val="center"/>
            </w:pPr>
            <w:r>
              <w:rPr>
                <w:b/>
              </w:rPr>
              <w:t>Source/Platform</w:t>
            </w:r>
          </w:p>
        </w:tc>
        <w:tc>
          <w:tcPr>
            <w:tcW w:w="3120" w:type="dxa"/>
          </w:tcPr>
          <w:p w14:paraId="26ACC640" w14:textId="77777777" w:rsidR="00971FB7" w:rsidRDefault="00971FB7" w:rsidP="00890A6D">
            <w:pPr>
              <w:jc w:val="center"/>
            </w:pPr>
            <w:r>
              <w:rPr>
                <w:b/>
              </w:rPr>
              <w:t>Time Accessed</w:t>
            </w:r>
          </w:p>
        </w:tc>
        <w:tc>
          <w:tcPr>
            <w:tcW w:w="3120" w:type="dxa"/>
          </w:tcPr>
          <w:p w14:paraId="4D3E5233" w14:textId="77777777" w:rsidR="00971FB7" w:rsidRDefault="00971FB7" w:rsidP="00890A6D">
            <w:pPr>
              <w:jc w:val="center"/>
            </w:pPr>
            <w:r>
              <w:rPr>
                <w:b/>
              </w:rPr>
              <w:t>Trust Score (1–5)</w:t>
            </w:r>
          </w:p>
        </w:tc>
      </w:tr>
      <w:tr w:rsidR="00971FB7" w14:paraId="70225747" w14:textId="77777777" w:rsidTr="00890A6D">
        <w:tc>
          <w:tcPr>
            <w:tcW w:w="3120" w:type="dxa"/>
          </w:tcPr>
          <w:p w14:paraId="55DB0BBD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4F5E2C3F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6AD45DE0" w14:textId="77777777" w:rsidR="00971FB7" w:rsidRDefault="00971FB7" w:rsidP="00890A6D">
            <w:pPr>
              <w:jc w:val="center"/>
            </w:pPr>
          </w:p>
        </w:tc>
      </w:tr>
      <w:tr w:rsidR="00971FB7" w14:paraId="49426341" w14:textId="77777777" w:rsidTr="00890A6D">
        <w:tc>
          <w:tcPr>
            <w:tcW w:w="3120" w:type="dxa"/>
          </w:tcPr>
          <w:p w14:paraId="707B3733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42019BD5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52C42168" w14:textId="77777777" w:rsidR="00971FB7" w:rsidRDefault="00971FB7" w:rsidP="00890A6D">
            <w:pPr>
              <w:jc w:val="center"/>
            </w:pPr>
          </w:p>
        </w:tc>
      </w:tr>
      <w:tr w:rsidR="00971FB7" w14:paraId="3819CC62" w14:textId="77777777" w:rsidTr="00890A6D">
        <w:tc>
          <w:tcPr>
            <w:tcW w:w="3120" w:type="dxa"/>
          </w:tcPr>
          <w:p w14:paraId="12E6919A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326C8462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081F695D" w14:textId="77777777" w:rsidR="00971FB7" w:rsidRDefault="00971FB7" w:rsidP="00890A6D">
            <w:pPr>
              <w:jc w:val="center"/>
            </w:pPr>
          </w:p>
        </w:tc>
      </w:tr>
    </w:tbl>
    <w:p w14:paraId="50C29CE6" w14:textId="77777777" w:rsidR="00971FB7" w:rsidRDefault="00971FB7" w:rsidP="00971FB7">
      <w:pPr>
        <w:pStyle w:val="Heading2"/>
      </w:pPr>
      <w:r>
        <w:t>Afternoon (1:00–6:00 PM)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0"/>
        <w:gridCol w:w="2939"/>
        <w:gridCol w:w="2907"/>
      </w:tblGrid>
      <w:tr w:rsidR="00971FB7" w14:paraId="6ACDEF09" w14:textId="77777777" w:rsidTr="00890A6D">
        <w:tc>
          <w:tcPr>
            <w:tcW w:w="3120" w:type="dxa"/>
          </w:tcPr>
          <w:p w14:paraId="550A0077" w14:textId="77777777" w:rsidR="00971FB7" w:rsidRDefault="00971FB7" w:rsidP="00890A6D">
            <w:pPr>
              <w:jc w:val="center"/>
            </w:pPr>
            <w:r>
              <w:rPr>
                <w:b/>
              </w:rPr>
              <w:t>Source/Platform</w:t>
            </w:r>
          </w:p>
        </w:tc>
        <w:tc>
          <w:tcPr>
            <w:tcW w:w="3120" w:type="dxa"/>
          </w:tcPr>
          <w:p w14:paraId="7BC0B80F" w14:textId="77777777" w:rsidR="00971FB7" w:rsidRDefault="00971FB7" w:rsidP="00890A6D">
            <w:pPr>
              <w:jc w:val="center"/>
            </w:pPr>
            <w:r>
              <w:rPr>
                <w:b/>
              </w:rPr>
              <w:t>Time Accessed</w:t>
            </w:r>
          </w:p>
        </w:tc>
        <w:tc>
          <w:tcPr>
            <w:tcW w:w="3120" w:type="dxa"/>
          </w:tcPr>
          <w:p w14:paraId="2B6207B2" w14:textId="77777777" w:rsidR="00971FB7" w:rsidRDefault="00971FB7" w:rsidP="00890A6D">
            <w:pPr>
              <w:jc w:val="center"/>
            </w:pPr>
            <w:r>
              <w:rPr>
                <w:b/>
              </w:rPr>
              <w:t>Trust Score (1–5)</w:t>
            </w:r>
          </w:p>
        </w:tc>
      </w:tr>
      <w:tr w:rsidR="00971FB7" w14:paraId="37C835EE" w14:textId="77777777" w:rsidTr="00890A6D">
        <w:tc>
          <w:tcPr>
            <w:tcW w:w="3120" w:type="dxa"/>
          </w:tcPr>
          <w:p w14:paraId="79580F06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4245429B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7618FDA9" w14:textId="77777777" w:rsidR="00971FB7" w:rsidRDefault="00971FB7" w:rsidP="00890A6D">
            <w:pPr>
              <w:jc w:val="center"/>
            </w:pPr>
          </w:p>
        </w:tc>
      </w:tr>
      <w:tr w:rsidR="00971FB7" w14:paraId="2B7D172D" w14:textId="77777777" w:rsidTr="00890A6D">
        <w:tc>
          <w:tcPr>
            <w:tcW w:w="3120" w:type="dxa"/>
          </w:tcPr>
          <w:p w14:paraId="16C9B6EB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537B0579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318DE453" w14:textId="77777777" w:rsidR="00971FB7" w:rsidRDefault="00971FB7" w:rsidP="00890A6D">
            <w:pPr>
              <w:jc w:val="center"/>
            </w:pPr>
          </w:p>
        </w:tc>
      </w:tr>
      <w:tr w:rsidR="00971FB7" w14:paraId="2C242E4E" w14:textId="77777777" w:rsidTr="00890A6D">
        <w:tc>
          <w:tcPr>
            <w:tcW w:w="3120" w:type="dxa"/>
          </w:tcPr>
          <w:p w14:paraId="78EED6B6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7DAFFB40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6346BF42" w14:textId="77777777" w:rsidR="00971FB7" w:rsidRDefault="00971FB7" w:rsidP="00890A6D">
            <w:pPr>
              <w:jc w:val="center"/>
            </w:pPr>
          </w:p>
        </w:tc>
      </w:tr>
    </w:tbl>
    <w:p w14:paraId="03112C53" w14:textId="77777777" w:rsidR="00971FB7" w:rsidRDefault="00971FB7" w:rsidP="00971FB7">
      <w:pPr>
        <w:pStyle w:val="Heading2"/>
      </w:pPr>
      <w:r>
        <w:t>Evening (6:00–10:00 PM)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0"/>
        <w:gridCol w:w="2939"/>
        <w:gridCol w:w="2907"/>
      </w:tblGrid>
      <w:tr w:rsidR="00971FB7" w14:paraId="0D4F55F4" w14:textId="77777777" w:rsidTr="00890A6D">
        <w:tc>
          <w:tcPr>
            <w:tcW w:w="3120" w:type="dxa"/>
          </w:tcPr>
          <w:p w14:paraId="44DE124A" w14:textId="77777777" w:rsidR="00971FB7" w:rsidRDefault="00971FB7" w:rsidP="00890A6D">
            <w:pPr>
              <w:jc w:val="center"/>
            </w:pPr>
            <w:r>
              <w:rPr>
                <w:b/>
              </w:rPr>
              <w:t>Source/Platform</w:t>
            </w:r>
          </w:p>
        </w:tc>
        <w:tc>
          <w:tcPr>
            <w:tcW w:w="3120" w:type="dxa"/>
          </w:tcPr>
          <w:p w14:paraId="16708C2F" w14:textId="77777777" w:rsidR="00971FB7" w:rsidRDefault="00971FB7" w:rsidP="00890A6D">
            <w:pPr>
              <w:jc w:val="center"/>
            </w:pPr>
            <w:r>
              <w:rPr>
                <w:b/>
              </w:rPr>
              <w:t>Time Accessed</w:t>
            </w:r>
          </w:p>
        </w:tc>
        <w:tc>
          <w:tcPr>
            <w:tcW w:w="3120" w:type="dxa"/>
          </w:tcPr>
          <w:p w14:paraId="76BEB5BF" w14:textId="77777777" w:rsidR="00971FB7" w:rsidRDefault="00971FB7" w:rsidP="00890A6D">
            <w:pPr>
              <w:jc w:val="center"/>
            </w:pPr>
            <w:r>
              <w:rPr>
                <w:b/>
              </w:rPr>
              <w:t>Trust Score (1–5)</w:t>
            </w:r>
          </w:p>
        </w:tc>
      </w:tr>
      <w:tr w:rsidR="00971FB7" w14:paraId="4A73C4C8" w14:textId="77777777" w:rsidTr="00890A6D">
        <w:tc>
          <w:tcPr>
            <w:tcW w:w="3120" w:type="dxa"/>
          </w:tcPr>
          <w:p w14:paraId="37A124F8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3C1401D4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669703A5" w14:textId="77777777" w:rsidR="00971FB7" w:rsidRDefault="00971FB7" w:rsidP="00890A6D">
            <w:pPr>
              <w:jc w:val="center"/>
            </w:pPr>
          </w:p>
        </w:tc>
      </w:tr>
      <w:tr w:rsidR="00971FB7" w14:paraId="6B7D2118" w14:textId="77777777" w:rsidTr="00890A6D">
        <w:tc>
          <w:tcPr>
            <w:tcW w:w="3120" w:type="dxa"/>
          </w:tcPr>
          <w:p w14:paraId="5650FF73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7C64D3F6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432487DE" w14:textId="77777777" w:rsidR="00971FB7" w:rsidRDefault="00971FB7" w:rsidP="00890A6D">
            <w:pPr>
              <w:jc w:val="center"/>
            </w:pPr>
          </w:p>
        </w:tc>
      </w:tr>
      <w:tr w:rsidR="00971FB7" w14:paraId="59831334" w14:textId="77777777" w:rsidTr="00890A6D">
        <w:tc>
          <w:tcPr>
            <w:tcW w:w="3120" w:type="dxa"/>
          </w:tcPr>
          <w:p w14:paraId="3A6B8091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4930156A" w14:textId="77777777" w:rsidR="00971FB7" w:rsidRDefault="00971FB7" w:rsidP="00890A6D">
            <w:pPr>
              <w:jc w:val="center"/>
            </w:pPr>
          </w:p>
        </w:tc>
        <w:tc>
          <w:tcPr>
            <w:tcW w:w="3120" w:type="dxa"/>
          </w:tcPr>
          <w:p w14:paraId="54B25C12" w14:textId="77777777" w:rsidR="00971FB7" w:rsidRDefault="00971FB7" w:rsidP="00890A6D">
            <w:pPr>
              <w:jc w:val="center"/>
            </w:pPr>
          </w:p>
        </w:tc>
      </w:tr>
    </w:tbl>
    <w:p w14:paraId="1484849D" w14:textId="77777777" w:rsidR="00971FB7" w:rsidRDefault="00971FB7" w:rsidP="00971FB7">
      <w:pPr>
        <w:pStyle w:val="Heading1"/>
      </w:pPr>
      <w:r>
        <w:t>Reflection:</w:t>
      </w:r>
    </w:p>
    <w:p w14:paraId="3AE042E4" w14:textId="77777777" w:rsidR="00971FB7" w:rsidRDefault="00971FB7" w:rsidP="00971FB7">
      <w:r>
        <w:t>Which part of your day exposes you to the most low-trust information? What strategies can you use to verify before sharing?</w:t>
      </w:r>
    </w:p>
    <w:p w14:paraId="6200FD26" w14:textId="48730616" w:rsidR="00971FB7" w:rsidRDefault="00971FB7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sectPr w:rsidR="00971FB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05880262">
    <w:abstractNumId w:val="8"/>
  </w:num>
  <w:num w:numId="2" w16cid:durableId="497427283">
    <w:abstractNumId w:val="6"/>
  </w:num>
  <w:num w:numId="3" w16cid:durableId="92097168">
    <w:abstractNumId w:val="5"/>
  </w:num>
  <w:num w:numId="4" w16cid:durableId="505941655">
    <w:abstractNumId w:val="4"/>
  </w:num>
  <w:num w:numId="5" w16cid:durableId="1035620968">
    <w:abstractNumId w:val="7"/>
  </w:num>
  <w:num w:numId="6" w16cid:durableId="2054576272">
    <w:abstractNumId w:val="3"/>
  </w:num>
  <w:num w:numId="7" w16cid:durableId="1112625756">
    <w:abstractNumId w:val="2"/>
  </w:num>
  <w:num w:numId="8" w16cid:durableId="2102137278">
    <w:abstractNumId w:val="1"/>
  </w:num>
  <w:num w:numId="9" w16cid:durableId="451435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F6046"/>
    <w:rsid w:val="00404585"/>
    <w:rsid w:val="004E0108"/>
    <w:rsid w:val="00596E9A"/>
    <w:rsid w:val="00971FB7"/>
    <w:rsid w:val="00AA1D8D"/>
    <w:rsid w:val="00B47730"/>
    <w:rsid w:val="00CA38D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611577"/>
  <w14:defaultImageDpi w14:val="300"/>
  <w15:docId w15:val="{0146DF95-4D6B-4654-AC6D-DAC367C3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C13D40-C25E-4C02-B0D1-554A2685E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5</cp:revision>
  <dcterms:created xsi:type="dcterms:W3CDTF">2013-12-23T23:15:00Z</dcterms:created>
  <dcterms:modified xsi:type="dcterms:W3CDTF">2025-12-14T18:48:00Z</dcterms:modified>
  <cp:category/>
</cp:coreProperties>
</file>